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Leitung</w:t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0934115" name="4eeddad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1288565" name="4eeddad0-c5ec-11f0-b628-110c1c04aa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3334148" name="b98ffb2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2799302" name="b98ffb20-c5ec-11f0-b628-110c1c04aa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0241775" name="47b159f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0124885" name="47b159f0-c5f5-11f0-b628-110c1c04aa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Dachboden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3411981" name="3d39bd30-c5f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4429418" name="3d39bd30-c5fc-11f0-b628-110c1c04aa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Aussen</w:t>
            </w:r>
          </w:p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8992450" name="0459d800-c5fd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758313" name="0459d800-c5fd-11f0-b628-110c1c04aa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Holzfaserplatzen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7104502" name="ee43a65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9082298" name="ee43a650-c5ec-11f0-b628-110c1c04aa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Dichtung</w:t>
            </w:r>
          </w:p>
        </w:tc>
        <w:tc>
          <w:p>
            <w:pPr>
              <w:spacing w:before="0" w:after="0" w:line="240" w:lineRule="auto"/>
            </w:pPr>
            <w:r>
              <w:t>Heizung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4526272" name="79eb9a50-c5ed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3408255" name="79eb9a50-c5ed-11f0-b628-110c1c04aa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Marmorboden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4910663" name="9e263dc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955249" name="9e263dc0-c5ee-11f0-b628-110c1c04aa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2600520" name="fb59a59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376298" name="fb59a590-c5ee-11f0-b628-110c1c04aa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8098972" name="0189257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6805700" name="01892570-c5f5-11f0-b628-110c1c04aa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8523242" name="b19ce330-c5ef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7073487" name="b19ce330-c5ef-11f0-b628-110c1c04aa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9437220" name="f167ddd0-c5f9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9317819" name="f167ddd0-c5f9-11f0-b628-110c1c04aa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Öltank</w:t>
            </w:r>
          </w:p>
        </w:tc>
        <w:tc>
          <w:p>
            <w:pPr>
              <w:spacing w:before="0" w:after="0" w:line="240" w:lineRule="auto"/>
            </w:pPr>
            <w:r>
              <w:t>Brandschutztüren, -tore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8451254" name="58880ee0-c5f0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1613389" name="58880ee0-c5f0-11f0-b628-110c1c04aa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3592518" name="e4e04010-c5f0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6526631" name="e4e04010-c5f0-11f0-b628-110c1c04aa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7456943" name="cdb88740-c5f4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6477894" name="cdb88740-c5f4-11f0-b628-110c1c04aa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Waschküche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558494" name="38bc2550-c5f1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238015" name="38bc2550-c5f1-11f0-b628-110c1c04aa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210463" name="14f068f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798222" name="14f068f0-c5f3-11f0-b628-110c1c04aa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3291172" name="4d0392d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834331" name="4d0392d0-c5f3-11f0-b628-110c1c04aa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Stube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2219268" name="ff2da510-c5fb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7009072" name="ff2da510-c5fb-11f0-b628-110c1c04aa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Wandschrank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4649645" name="2c4b89a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8440140" name="2c4b89a0-c5f6-11f0-b628-110c1c04aa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Stube</w:t>
            </w:r>
          </w:p>
          <w:p>
            <w:pPr>
              <w:spacing w:before="0" w:after="0" w:line="240" w:lineRule="auto"/>
            </w:pPr>
            <w:r>
              <w:t>Cheminee</w:t>
            </w:r>
          </w:p>
        </w:tc>
        <w:tc>
          <w:p>
            <w:pPr>
              <w:spacing w:before="0" w:after="0" w:line="240" w:lineRule="auto"/>
            </w:pPr>
            <w:r>
              <w:t>Cheminee</w:t>
            </w:r>
          </w:p>
        </w:tc>
        <w:tc>
          <w:p>
            <w:pPr>
              <w:spacing w:before="0" w:after="0" w:line="240" w:lineRule="auto"/>
            </w:pPr>
            <w:r>
              <w:t>Asbestschnur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1751272" name="b5154770-c5f7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4509399" name="b5154770-c5f7-11f0-b628-110c1c04aa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Herd</w:t>
            </w:r>
          </w:p>
        </w:tc>
        <w:tc>
          <w:p>
            <w:pPr>
              <w:spacing w:before="0" w:after="0" w:line="240" w:lineRule="auto"/>
            </w:pPr>
            <w:r>
              <w:t>FZ Platte</w:t>
            </w:r>
          </w:p>
        </w:tc>
        <w:tc>
          <w:p>
            <w:pPr>
              <w:spacing w:before="0" w:after="0" w:line="240" w:lineRule="auto"/>
            </w:pPr>
            <w:r>
              <w:t>Herd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7492492" name="571439f0-c5f8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740182" name="571439f0-c5f8-11f0-b628-110c1c04aa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Cheminer</w:t>
            </w:r>
          </w:p>
        </w:tc>
        <w:tc>
          <w:p>
            <w:pPr>
              <w:spacing w:before="0" w:after="0" w:line="240" w:lineRule="auto"/>
            </w:pPr>
            <w:r>
              <w:t>Dichtungen</w:t>
            </w:r>
          </w:p>
        </w:tc>
        <w:tc>
          <w:p>
            <w:pPr>
              <w:spacing w:before="0" w:after="0" w:line="240" w:lineRule="auto"/>
            </w:pPr>
            <w:r>
              <w:t>Asbestschnüre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96216654" name="58087310-c5fa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4558048" name="58087310-c5fa-11f0-b628-110c1c04aa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Stube</w:t>
            </w:r>
          </w:p>
          <w:p>
            <w:pPr>
              <w:spacing w:before="0" w:after="0" w:line="240" w:lineRule="auto"/>
            </w:pPr>
            <w:r>
              <w:t>Cheminee</w:t>
            </w:r>
          </w:p>
        </w:tc>
        <w:tc>
          <w:p>
            <w:pPr>
              <w:spacing w:before="0" w:after="0" w:line="240" w:lineRule="auto"/>
            </w:pPr>
            <w:r>
              <w:t>Dichtungen</w:t>
            </w:r>
          </w:p>
        </w:tc>
        <w:tc>
          <w:p>
            <w:pPr>
              <w:spacing w:before="0" w:after="0" w:line="240" w:lineRule="auto"/>
            </w:pPr>
            <w:r>
              <w:t>Asbestschnüre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1387793" name="0db9d0f0-c5fb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1735627" name="0db9d0f0-c5fb-11f0-b628-110c1c04aa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UG bis DG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9705992" name="a6ad8190-c5fa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084473" name="a6ad8190-c5fa-11f0-b628-110c1c04aa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Dachboden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Isolation</w:t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8562865" name="59a00d90-c5fb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361541" name="59a00d90-c5fb-11f0-b628-110c1c04aa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1999398" name="78f8bfc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2024822" name="78f8bfc0-c5f6-11f0-b628-110c1c04aa8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DN591</w:t>
          </w:r>
        </w:p>
        <w:p>
          <w:pPr>
            <w:spacing w:before="0" w:after="0"/>
          </w:pPr>
          <w:r>
            <w:t>DN591 Tschuggenstrasse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footer.xml" Type="http://schemas.openxmlformats.org/officeDocument/2006/relationships/footer" Id="rId3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